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  <w:p>
            <w:pPr>
              <w:spacing w:before="0" w:after="0" w:line="240" w:lineRule="auto"/>
            </w:pPr>
            <w:r>
              <w:t>Ganzes Haus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24554004" name="019fade8-51c2-7c66-ae86-def53668e1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7374699" name="019fade8-51c2-7c66-ae86-def53668e14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Unterdach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28654645" name="019fadea-155c-7858-8c8b-765d78f182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3337995" name="019fadea-155c-7858-8c8b-765d78f1822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4555810" name="019fadec-a183-7347-89b8-407065fe32f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0993436" name="019fadec-a183-7347-89b8-407065fe32f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Decke und 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49022581" name="019fadee-04ba-7f2c-8a56-febb620701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1315306" name="019fadee-04ba-7f2c-8a56-febb620701b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Decke und 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8690924" name="019fadee-c130-7ae0-8433-1258252868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9713517" name="019fadee-c130-7ae0-8433-1258252868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und 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44256398" name="019fae0e-1cc5-716a-ae18-deb9e22c2e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957753" name="019fae0e-1cc5-716a-ae18-deb9e22c2ee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55114291" name="019fadef-462f-7d71-93f8-101e6be789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6547594" name="019fadef-462f-7d71-93f8-101e6be7895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26574800" name="019fae0d-0767-7149-8e26-1b58a9d6a1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019492" name="019fae0d-0767-7149-8e26-1b58a9d6a10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49507530" name="019fadef-fee6-7c9d-908d-ff3ade68ef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0268382" name="019fadef-fee6-7c9d-908d-ff3ade68ef9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59629061" name="019fadf0-d4a2-79c1-b52d-0aac97e3c2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2303691" name="019fadf0-d4a2-79c1-b52d-0aac97e3c2f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0224911" name="019fadf1-a65f-7fe9-b32e-93ef6ac340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1587850" name="019fadf1-a65f-7fe9-b32e-93ef6ac3402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10078844" name="019fae0b-5cb9-7b98-b859-9a36e4e1fe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0946568" name="019fae0b-5cb9-7b98-b859-9a36e4e1feb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 und Treppe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95498501" name="019fadf1-f3ff-7b1c-a0e0-54ea44e058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510705" name="019fadf1-f3ff-7b1c-a0e0-54ea44e0585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Elektrotableau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66956725" name="019fadf2-b8d6-7c6e-8397-d06082bf44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2375376" name="019fadf2-b8d6-7c6e-8397-d06082bf448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Heizsystem</w:t>
            </w:r>
          </w:p>
        </w:tc>
        <w:tc>
          <w:p>
            <w:pPr>
              <w:spacing w:before="0" w:after="0" w:line="240" w:lineRule="auto"/>
            </w:pPr>
            <w:r>
              <w:t>neueren Datums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08679183" name="019fae10-9497-7d63-b8b6-43671535c6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0306160" name="019fae10-9497-7d63-b8b6-43671535c67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Wasserleitungen 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27210406" name="019fae12-0c6d-7bb4-8a3f-740a76c788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3289394" name="019fae12-0c6d-7bb4-8a3f-740a76c7883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ganzes Haus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01981003" name="019fae23-a33b-7a03-8781-f63fd09ea7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8316587" name="019fae23-a33b-7a03-8781-f63fd09ea7e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2018088" name="019fae08-d454-7a68-b7f9-34671df1f4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4162557" name="019fae08-d454-7a68-b7f9-34671df1f4ae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Burgweg 13, 8162 Steinmaur, Schweiz</w:t>
          </w:r>
        </w:p>
        <w:p>
          <w:pPr>
            <w:spacing w:before="0" w:after="0"/>
          </w:pPr>
          <w:r>
            <w:t>1105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